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40D08" w14:textId="77777777" w:rsidR="005C684D" w:rsidRPr="00B303D4" w:rsidRDefault="00000000">
      <w:pPr>
        <w:spacing w:after="40"/>
        <w:jc w:val="center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24"/>
          <w:szCs w:val="20"/>
          <w:lang w:val="pl-PL"/>
        </w:rPr>
        <w:t>WZÓR OŚWIADCZENIA PODMIOTU UDOSTĘPNIAJĄCEGO ZASOBY</w:t>
      </w:r>
    </w:p>
    <w:p w14:paraId="0E74C500" w14:textId="77777777" w:rsidR="005C684D" w:rsidRPr="00B303D4" w:rsidRDefault="00000000">
      <w:pPr>
        <w:spacing w:after="200"/>
        <w:jc w:val="center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Cs w:val="20"/>
          <w:lang w:val="pl-PL"/>
        </w:rPr>
        <w:t xml:space="preserve">z art. 125 ust. 1 w zw. z art. 125 ust. 5 ustawy </w:t>
      </w:r>
      <w:proofErr w:type="spellStart"/>
      <w:r w:rsidRPr="00B303D4">
        <w:rPr>
          <w:rFonts w:ascii="Verdana" w:hAnsi="Verdana"/>
          <w:b/>
          <w:szCs w:val="20"/>
          <w:lang w:val="pl-PL"/>
        </w:rPr>
        <w:t>Pzp</w:t>
      </w:r>
      <w:proofErr w:type="spellEnd"/>
      <w:r w:rsidRPr="00B303D4">
        <w:rPr>
          <w:rFonts w:ascii="Verdana" w:hAnsi="Verdana"/>
          <w:b/>
          <w:szCs w:val="20"/>
          <w:lang w:val="pl-PL"/>
        </w:rPr>
        <w:t xml:space="preserve"> oraz zobowiązanie z art. 118 ust. 3 i 4 ustawy </w:t>
      </w:r>
      <w:proofErr w:type="spellStart"/>
      <w:r w:rsidRPr="00B303D4">
        <w:rPr>
          <w:rFonts w:ascii="Verdana" w:hAnsi="Verdana"/>
          <w:b/>
          <w:szCs w:val="20"/>
          <w:lang w:val="pl-PL"/>
        </w:rPr>
        <w:t>Pzp</w:t>
      </w:r>
      <w:proofErr w:type="spellEnd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5C684D" w:rsidRPr="00B303D4" w14:paraId="28642E4E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0B6435A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t>1.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B42AFEE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t>DANE DOTYCZĄCE ZAMAWIAJĄCEGO</w:t>
            </w:r>
          </w:p>
        </w:tc>
      </w:tr>
    </w:tbl>
    <w:p w14:paraId="26512EF1" w14:textId="77777777" w:rsidR="005C684D" w:rsidRPr="00B303D4" w:rsidRDefault="005C684D">
      <w:pPr>
        <w:spacing w:after="0"/>
        <w:rPr>
          <w:rFonts w:ascii="Verdana" w:hAnsi="Verdana"/>
          <w:sz w:val="18"/>
          <w:szCs w:val="20"/>
          <w:lang w:val="pl-PL"/>
        </w:rPr>
      </w:pPr>
    </w:p>
    <w:p w14:paraId="1382ADC4" w14:textId="77777777" w:rsidR="005C684D" w:rsidRPr="00B303D4" w:rsidRDefault="00000000">
      <w:pPr>
        <w:spacing w:after="2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 xml:space="preserve">Nazwa zamawiającego: </w:t>
      </w:r>
      <w:r w:rsidRPr="00B303D4">
        <w:rPr>
          <w:rFonts w:ascii="Verdana" w:hAnsi="Verdana"/>
          <w:sz w:val="18"/>
          <w:szCs w:val="20"/>
          <w:lang w:val="pl-PL"/>
        </w:rPr>
        <w:t>Eko-Skarbimierz Sp. z o.o.</w:t>
      </w:r>
      <w:r w:rsidRPr="00B303D4">
        <w:rPr>
          <w:rFonts w:ascii="Verdana" w:hAnsi="Verdana"/>
          <w:sz w:val="18"/>
          <w:szCs w:val="20"/>
          <w:lang w:val="pl-PL"/>
        </w:rPr>
        <w:br/>
      </w:r>
      <w:r w:rsidRPr="00B303D4">
        <w:rPr>
          <w:rFonts w:ascii="Verdana" w:hAnsi="Verdana"/>
          <w:b/>
          <w:sz w:val="18"/>
          <w:szCs w:val="20"/>
          <w:lang w:val="pl-PL"/>
        </w:rPr>
        <w:t xml:space="preserve">Adres: </w:t>
      </w:r>
      <w:r w:rsidRPr="00B303D4">
        <w:rPr>
          <w:rFonts w:ascii="Verdana" w:hAnsi="Verdana"/>
          <w:sz w:val="18"/>
          <w:szCs w:val="20"/>
          <w:lang w:val="pl-PL"/>
        </w:rPr>
        <w:t>ul. Akacjowa 9, 49-318 Skarbimierz-Osiedle</w:t>
      </w:r>
      <w:r w:rsidRPr="00B303D4">
        <w:rPr>
          <w:rFonts w:ascii="Verdana" w:hAnsi="Verdana"/>
          <w:sz w:val="18"/>
          <w:szCs w:val="20"/>
          <w:lang w:val="pl-PL"/>
        </w:rPr>
        <w:br/>
      </w:r>
      <w:r w:rsidRPr="00B303D4">
        <w:rPr>
          <w:rFonts w:ascii="Verdana" w:hAnsi="Verdana"/>
          <w:b/>
          <w:sz w:val="18"/>
          <w:szCs w:val="20"/>
          <w:lang w:val="pl-PL"/>
        </w:rPr>
        <w:t xml:space="preserve">Adres poczty elektronicznej: </w:t>
      </w:r>
      <w:r w:rsidRPr="00B303D4">
        <w:rPr>
          <w:rFonts w:ascii="Verdana" w:hAnsi="Verdana"/>
          <w:sz w:val="18"/>
          <w:szCs w:val="20"/>
          <w:lang w:val="pl-PL"/>
        </w:rPr>
        <w:t>eko@skarbimierz.pl</w:t>
      </w:r>
      <w:r w:rsidRPr="00B303D4">
        <w:rPr>
          <w:rFonts w:ascii="Verdana" w:hAnsi="Verdana"/>
          <w:sz w:val="18"/>
          <w:szCs w:val="20"/>
          <w:lang w:val="pl-PL"/>
        </w:rPr>
        <w:br/>
      </w:r>
      <w:r w:rsidRPr="00B303D4">
        <w:rPr>
          <w:rFonts w:ascii="Verdana" w:hAnsi="Verdana"/>
          <w:b/>
          <w:sz w:val="18"/>
          <w:szCs w:val="20"/>
          <w:lang w:val="pl-PL"/>
        </w:rPr>
        <w:t xml:space="preserve">Nr telefonu: </w:t>
      </w:r>
      <w:r w:rsidRPr="00B303D4">
        <w:rPr>
          <w:rFonts w:ascii="Verdana" w:hAnsi="Verdana"/>
          <w:sz w:val="18"/>
          <w:szCs w:val="20"/>
          <w:lang w:val="pl-PL"/>
        </w:rPr>
        <w:t>77 411 14 15</w:t>
      </w:r>
      <w:r w:rsidRPr="00B303D4">
        <w:rPr>
          <w:rFonts w:ascii="Verdana" w:hAnsi="Verdana"/>
          <w:sz w:val="18"/>
          <w:szCs w:val="20"/>
          <w:lang w:val="pl-PL"/>
        </w:rPr>
        <w:br/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5C684D" w:rsidRPr="00B303D4" w14:paraId="791A4F90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751065B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t>2.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A6D95D8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t>DANE POSTĘPOWANIA</w:t>
            </w:r>
          </w:p>
        </w:tc>
      </w:tr>
    </w:tbl>
    <w:p w14:paraId="016B4E30" w14:textId="77777777" w:rsidR="005C684D" w:rsidRPr="00B303D4" w:rsidRDefault="005C684D">
      <w:pPr>
        <w:spacing w:after="0"/>
        <w:rPr>
          <w:rFonts w:ascii="Verdana" w:hAnsi="Verdana"/>
          <w:sz w:val="18"/>
          <w:szCs w:val="20"/>
          <w:lang w:val="pl-PL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91"/>
        <w:gridCol w:w="6973"/>
      </w:tblGrid>
      <w:tr w:rsidR="005C684D" w:rsidRPr="00B303D4" w14:paraId="7478AEB9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CA3391E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6"/>
                <w:szCs w:val="20"/>
                <w:lang w:val="pl-PL"/>
              </w:rPr>
              <w:t>Nazwa zamówienia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CD2F7C8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6"/>
                <w:szCs w:val="20"/>
                <w:lang w:val="pl-PL"/>
              </w:rPr>
              <w:t>Budowa Punktu Selektywnej Zbiórki Odpadów Komunalnych - Poprawa efektywności energetycznej nowego PSZOK w formule „zaprojektuj i wybuduj”</w:t>
            </w:r>
          </w:p>
        </w:tc>
      </w:tr>
      <w:tr w:rsidR="005C684D" w:rsidRPr="00B303D4" w14:paraId="7AE1A7B6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D3E990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6"/>
                <w:szCs w:val="20"/>
                <w:lang w:val="pl-PL"/>
              </w:rPr>
              <w:t>Nr postępowania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B42AFA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sz w:val="16"/>
                <w:szCs w:val="20"/>
                <w:lang w:val="pl-PL"/>
              </w:rPr>
              <w:t>14/2026</w:t>
            </w:r>
          </w:p>
        </w:tc>
      </w:tr>
      <w:tr w:rsidR="005C684D" w:rsidRPr="00B303D4" w14:paraId="633B09BF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DEBEABA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6"/>
                <w:szCs w:val="20"/>
                <w:lang w:val="pl-PL"/>
              </w:rPr>
              <w:t>Tryb postępowania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98B3EB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sz w:val="16"/>
                <w:szCs w:val="20"/>
                <w:lang w:val="pl-PL"/>
              </w:rPr>
              <w:t xml:space="preserve">Tryb podstawowy bez negocjacji (art. 275 pkt 1 ustawy </w:t>
            </w:r>
            <w:proofErr w:type="spellStart"/>
            <w:r w:rsidRPr="00B303D4">
              <w:rPr>
                <w:rFonts w:ascii="Verdana" w:hAnsi="Verdana"/>
                <w:sz w:val="16"/>
                <w:szCs w:val="20"/>
                <w:lang w:val="pl-PL"/>
              </w:rPr>
              <w:t>Pzp</w:t>
            </w:r>
            <w:proofErr w:type="spellEnd"/>
            <w:r w:rsidRPr="00B303D4">
              <w:rPr>
                <w:rFonts w:ascii="Verdana" w:hAnsi="Verdana"/>
                <w:sz w:val="16"/>
                <w:szCs w:val="20"/>
                <w:lang w:val="pl-PL"/>
              </w:rPr>
              <w:t>)</w:t>
            </w:r>
          </w:p>
        </w:tc>
      </w:tr>
      <w:tr w:rsidR="005C684D" w:rsidRPr="00B303D4" w14:paraId="71386D85" w14:textId="77777777">
        <w:trPr>
          <w:jc w:val="center"/>
        </w:trPr>
        <w:tc>
          <w:tcPr>
            <w:tcW w:w="2891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AF1DA3F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6"/>
                <w:szCs w:val="20"/>
                <w:lang w:val="pl-PL"/>
              </w:rPr>
              <w:t>Rodzaj zamówienia</w:t>
            </w:r>
          </w:p>
        </w:tc>
        <w:tc>
          <w:tcPr>
            <w:tcW w:w="6973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B4E985F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sz w:val="16"/>
                <w:szCs w:val="20"/>
                <w:lang w:val="pl-PL"/>
              </w:rPr>
              <w:t>Roboty budowlane</w:t>
            </w:r>
          </w:p>
        </w:tc>
      </w:tr>
    </w:tbl>
    <w:p w14:paraId="1CCE6E92" w14:textId="77777777" w:rsidR="005C684D" w:rsidRPr="00B303D4" w:rsidRDefault="005C684D">
      <w:pPr>
        <w:spacing w:after="0"/>
        <w:rPr>
          <w:rFonts w:ascii="Verdana" w:hAnsi="Verdana"/>
          <w:sz w:val="18"/>
          <w:szCs w:val="20"/>
          <w:lang w:val="pl-PL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5C684D" w:rsidRPr="00B303D4" w14:paraId="40FD4975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6749634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t>3.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1B32774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t>DANE PODMIOTU UDOSTĘPNIAJĄCEGO ZASOBY</w:t>
            </w:r>
          </w:p>
        </w:tc>
      </w:tr>
    </w:tbl>
    <w:p w14:paraId="4FF7EFCF" w14:textId="77777777" w:rsidR="005C684D" w:rsidRPr="00B303D4" w:rsidRDefault="005C684D">
      <w:pPr>
        <w:spacing w:after="0"/>
        <w:rPr>
          <w:rFonts w:ascii="Verdana" w:hAnsi="Verdana"/>
          <w:sz w:val="18"/>
          <w:szCs w:val="20"/>
          <w:lang w:val="pl-PL"/>
        </w:rPr>
      </w:pPr>
    </w:p>
    <w:p w14:paraId="75B7BE06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>Nazwa albo imię i nazwisko podmiotu:</w:t>
      </w:r>
    </w:p>
    <w:p w14:paraId="2501E69D" w14:textId="77777777" w:rsidR="005C684D" w:rsidRPr="00B303D4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54F8E761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>Siedziba / miejsce zamieszkania i adres:</w:t>
      </w:r>
    </w:p>
    <w:p w14:paraId="6BD165FA" w14:textId="77777777" w:rsidR="005C684D" w:rsidRPr="00B303D4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5B421DAE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>NIP / identyfikator podatkowy:</w:t>
      </w:r>
    </w:p>
    <w:p w14:paraId="127991C7" w14:textId="77777777" w:rsidR="005C684D" w:rsidRPr="00B303D4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5CDA328B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>REGON:</w:t>
      </w:r>
    </w:p>
    <w:p w14:paraId="39D1E1A0" w14:textId="77777777" w:rsidR="005C684D" w:rsidRPr="00B303D4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43C99CE1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>KRS / CEIDG / właściwy rejestr:</w:t>
      </w:r>
    </w:p>
    <w:p w14:paraId="289430D7" w14:textId="77777777" w:rsidR="005C684D" w:rsidRPr="00B303D4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58227E6C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>Adres poczty elektronicznej:</w:t>
      </w:r>
    </w:p>
    <w:p w14:paraId="3E58D8AA" w14:textId="77777777" w:rsidR="005C684D" w:rsidRPr="00B303D4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717CCD05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>Nr telefonu:</w:t>
      </w:r>
    </w:p>
    <w:p w14:paraId="5BD21BCC" w14:textId="77777777" w:rsidR="005C684D" w:rsidRPr="00B303D4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26813901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>Osoba upoważniona do reprezentacji podmiotu:</w:t>
      </w:r>
    </w:p>
    <w:p w14:paraId="46749150" w14:textId="77777777" w:rsidR="005C684D" w:rsidRPr="00B303D4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5C684D" w:rsidRPr="00B303D4" w14:paraId="0217547F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0F77B84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t>4.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14A1513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t>DANE WYKONAWCY, KTÓREMU UDOSTĘPNIANE SĄ ZASOBY</w:t>
            </w:r>
          </w:p>
        </w:tc>
      </w:tr>
    </w:tbl>
    <w:p w14:paraId="54113BE7" w14:textId="77777777" w:rsidR="005C684D" w:rsidRPr="00B303D4" w:rsidRDefault="005C684D">
      <w:pPr>
        <w:spacing w:after="0"/>
        <w:rPr>
          <w:rFonts w:ascii="Verdana" w:hAnsi="Verdana"/>
          <w:sz w:val="18"/>
          <w:szCs w:val="20"/>
          <w:lang w:val="pl-PL"/>
        </w:rPr>
      </w:pPr>
    </w:p>
    <w:p w14:paraId="3433F21D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>Nazwa albo imię i nazwisko Wykonawcy:</w:t>
      </w:r>
    </w:p>
    <w:p w14:paraId="47DC0585" w14:textId="77777777" w:rsidR="005C684D" w:rsidRPr="00B303D4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5ECCA7FD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>Siedziba / miejsce zamieszkania i adres:</w:t>
      </w:r>
    </w:p>
    <w:p w14:paraId="6C558B98" w14:textId="77777777" w:rsidR="005C684D" w:rsidRPr="00B303D4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p w14:paraId="28D93BA2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>NIP / identyfikator podatkowy:</w:t>
      </w:r>
    </w:p>
    <w:p w14:paraId="30D1819B" w14:textId="77777777" w:rsidR="005C684D" w:rsidRPr="00B303D4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5C684D" w:rsidRPr="00B303D4" w14:paraId="515F6C03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065E349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t>5.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FCD4868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t>OŚWIADCZENIE Z ART. 125 UST. 5 USTAWY PZP</w:t>
            </w:r>
          </w:p>
        </w:tc>
      </w:tr>
    </w:tbl>
    <w:p w14:paraId="54BF8BB3" w14:textId="77777777" w:rsidR="005C684D" w:rsidRPr="00B303D4" w:rsidRDefault="005C684D">
      <w:pPr>
        <w:spacing w:after="0"/>
        <w:rPr>
          <w:rFonts w:ascii="Verdana" w:hAnsi="Verdana"/>
          <w:sz w:val="18"/>
          <w:szCs w:val="20"/>
          <w:lang w:val="pl-PL"/>
        </w:rPr>
      </w:pPr>
    </w:p>
    <w:p w14:paraId="535F3F59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Działając w imieniu podmiotu udostępniającego zasoby oświadczam, że:</w:t>
      </w:r>
    </w:p>
    <w:p w14:paraId="080E13B3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lastRenderedPageBreak/>
        <w:t>[ ] podmiot nie podlega wykluczeniu z postępowania na podstawie przesłanek przewidzianych wobec Wykonawcy w rozdziałach 17-19 SWZ;</w:t>
      </w:r>
    </w:p>
    <w:p w14:paraId="1F166FC1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[ ] podmiot podlega wykluczeniu na podstawie: .....................................................................................................................</w:t>
      </w:r>
    </w:p>
    <w:p w14:paraId="3AC9FBA8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 xml:space="preserve">W przypadku podlegania wykluczeniu i możliwości zastosowania art. 110 ust. 2 ustawy </w:t>
      </w:r>
      <w:proofErr w:type="spellStart"/>
      <w:r w:rsidRPr="00B303D4">
        <w:rPr>
          <w:rFonts w:ascii="Verdana" w:hAnsi="Verdana"/>
          <w:sz w:val="18"/>
          <w:szCs w:val="20"/>
          <w:lang w:val="pl-PL"/>
        </w:rPr>
        <w:t>Pzp</w:t>
      </w:r>
      <w:proofErr w:type="spellEnd"/>
      <w:r w:rsidRPr="00B303D4">
        <w:rPr>
          <w:rFonts w:ascii="Verdana" w:hAnsi="Verdana"/>
          <w:sz w:val="18"/>
          <w:szCs w:val="20"/>
          <w:lang w:val="pl-PL"/>
        </w:rPr>
        <w:t>, wskazać podjęte środki naprawcze:</w:t>
      </w:r>
    </w:p>
    <w:p w14:paraId="71C82CE0" w14:textId="77777777" w:rsidR="005C684D" w:rsidRPr="00B303D4" w:rsidRDefault="00000000">
      <w:pPr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……………………………………………………………………………………………………………………………………………………</w:t>
      </w:r>
    </w:p>
    <w:p w14:paraId="276E8D34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Oświadczam, że w zakresie, w jakim Wykonawca powołuje się na zasoby podmiotu, podmiot spełnia odpowiednie warunki udziału w postępowaniu określone w rozdziale 20 SWZ, tj.:</w:t>
      </w:r>
    </w:p>
    <w:p w14:paraId="572BD93C" w14:textId="77777777" w:rsidR="005C684D" w:rsidRPr="00B303D4" w:rsidRDefault="00000000">
      <w:pPr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……………………………………………………………………………………………………………………………………………………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5C684D" w:rsidRPr="00B303D4" w14:paraId="0E80DC17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839A85D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t>6.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6FCE242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t>ZOBOWIĄZANIE DO UDOSTĘPNIENIA ZASOBÓW - ART. 118 UST. 3 I 4 USTAWY PZP</w:t>
            </w:r>
          </w:p>
        </w:tc>
      </w:tr>
    </w:tbl>
    <w:p w14:paraId="0088173B" w14:textId="77777777" w:rsidR="005C684D" w:rsidRPr="00B303D4" w:rsidRDefault="005C684D">
      <w:pPr>
        <w:spacing w:after="0"/>
        <w:rPr>
          <w:rFonts w:ascii="Verdana" w:hAnsi="Verdana"/>
          <w:sz w:val="18"/>
          <w:szCs w:val="20"/>
          <w:lang w:val="pl-PL"/>
        </w:rPr>
      </w:pPr>
    </w:p>
    <w:p w14:paraId="7FEFE0BC" w14:textId="77777777" w:rsidR="005C684D" w:rsidRPr="00B303D4" w:rsidRDefault="00000000">
      <w:pPr>
        <w:spacing w:after="6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Zobowiązuję się do oddania Wykonawcy do dyspozycji niezbędnych zasobów na potrzeby realizacji niniejszego zamówienia, w sposób gwarantujący rzeczywisty dostęp do tych zasobów.</w:t>
      </w:r>
    </w:p>
    <w:p w14:paraId="308D963E" w14:textId="77777777" w:rsidR="005C684D" w:rsidRPr="00B303D4" w:rsidRDefault="00000000">
      <w:pPr>
        <w:spacing w:after="2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>Zakres udostępnianych zasobów:</w:t>
      </w:r>
    </w:p>
    <w:p w14:paraId="42C996F9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[ ] doświadczenie: ........................................................................................................................................................</w:t>
      </w:r>
    </w:p>
    <w:p w14:paraId="4AB1AF1D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[ ] osoby / kwalifikacje zawodowe: ....................................................................................................................................</w:t>
      </w:r>
    </w:p>
    <w:p w14:paraId="1D97D184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[ ] sytuacja ekonomiczna lub finansowa: ...........................................................................................................................</w:t>
      </w:r>
    </w:p>
    <w:p w14:paraId="644D7098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[ ] inne zasoby: .....................................................................................................................................................................</w:t>
      </w:r>
    </w:p>
    <w:p w14:paraId="09E5678A" w14:textId="77777777" w:rsidR="005C684D" w:rsidRPr="00B303D4" w:rsidRDefault="00000000">
      <w:pPr>
        <w:spacing w:after="2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>Sposób udostępnienia i wykorzystania zasobów przy wykonywaniu zamówienia:</w:t>
      </w:r>
    </w:p>
    <w:p w14:paraId="40C1D753" w14:textId="77777777" w:rsidR="005C684D" w:rsidRPr="00B303D4" w:rsidRDefault="00000000">
      <w:pPr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……………………………………………………………………………………………………………………………………………………</w:t>
      </w:r>
      <w:r w:rsidRPr="00B303D4">
        <w:rPr>
          <w:rFonts w:ascii="Verdana" w:hAnsi="Verdana"/>
          <w:sz w:val="18"/>
          <w:szCs w:val="20"/>
          <w:lang w:val="pl-PL"/>
        </w:rPr>
        <w:br/>
        <w:t>……………………………………………………………………………………………………………………………………………………</w:t>
      </w:r>
    </w:p>
    <w:p w14:paraId="676E5BD9" w14:textId="77777777" w:rsidR="005C684D" w:rsidRPr="00B303D4" w:rsidRDefault="00000000">
      <w:pPr>
        <w:spacing w:after="2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>Okres udostępnienia zasobów:</w:t>
      </w:r>
    </w:p>
    <w:p w14:paraId="0FC685BA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[ ] przez cały okres realizacji zamówienia;</w:t>
      </w:r>
    </w:p>
    <w:p w14:paraId="4E04E7A4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[ ] inny okres: ......................................................................................................................................................................</w:t>
      </w:r>
    </w:p>
    <w:p w14:paraId="2D376BD3" w14:textId="77777777" w:rsidR="005C684D" w:rsidRPr="00B303D4" w:rsidRDefault="00000000">
      <w:pPr>
        <w:spacing w:after="2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b/>
          <w:sz w:val="18"/>
          <w:szCs w:val="20"/>
          <w:lang w:val="pl-PL"/>
        </w:rPr>
        <w:t>Zakres robót budowlanych lub usług, które podmiot udostępniający zasoby będzie rzeczywiście wykonywał:</w:t>
      </w:r>
    </w:p>
    <w:p w14:paraId="4230510C" w14:textId="77777777" w:rsidR="005C684D" w:rsidRPr="00B303D4" w:rsidRDefault="00000000">
      <w:pPr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……………………………………………………………………………………………………………………………………………………</w:t>
      </w:r>
    </w:p>
    <w:p w14:paraId="52A21991" w14:textId="77777777" w:rsidR="005C684D" w:rsidRPr="00B303D4" w:rsidRDefault="00000000">
      <w:pPr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Jeżeli udostępnienie dotyczy wykształcenia, kwalifikacji zawodowych lub doświadczenia, podmiot udostępniający zasoby zobowiązuje się wykonać roboty budowlane lub usługi, do realizacji których te zdolności są wymagane.</w:t>
      </w:r>
    </w:p>
    <w:p w14:paraId="2FBBB235" w14:textId="77777777" w:rsidR="005C684D" w:rsidRPr="00B303D4" w:rsidRDefault="00000000">
      <w:pPr>
        <w:spacing w:after="10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 xml:space="preserve">Jeżeli udostępnienie dotyczy sytuacji finansowej lub ekonomicznej, podmiot przyjmuje do wiadomości zasady odpowiedzialności solidarnej wynikające z art. 120 ustawy </w:t>
      </w:r>
      <w:proofErr w:type="spellStart"/>
      <w:r w:rsidRPr="00B303D4">
        <w:rPr>
          <w:rFonts w:ascii="Verdana" w:hAnsi="Verdana"/>
          <w:sz w:val="18"/>
          <w:szCs w:val="20"/>
          <w:lang w:val="pl-PL"/>
        </w:rPr>
        <w:t>Pzp</w:t>
      </w:r>
      <w:proofErr w:type="spellEnd"/>
      <w:r w:rsidRPr="00B303D4">
        <w:rPr>
          <w:rFonts w:ascii="Verdana" w:hAnsi="Verdana"/>
          <w:sz w:val="18"/>
          <w:szCs w:val="20"/>
          <w:lang w:val="pl-PL"/>
        </w:rPr>
        <w:t>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5C684D" w:rsidRPr="00B303D4" w14:paraId="47A702B3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EB06F9F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t>7.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1B714D4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t>INFORMACJA O CERTYFIKACIE WYKONAWCY ZAMÓWIEŃ PUBLICZNYCH</w:t>
            </w:r>
          </w:p>
        </w:tc>
      </w:tr>
    </w:tbl>
    <w:p w14:paraId="6D1F6644" w14:textId="77777777" w:rsidR="005C684D" w:rsidRPr="00B303D4" w:rsidRDefault="005C684D">
      <w:pPr>
        <w:spacing w:after="0"/>
        <w:rPr>
          <w:rFonts w:ascii="Verdana" w:hAnsi="Verdana"/>
          <w:sz w:val="18"/>
          <w:szCs w:val="20"/>
          <w:lang w:val="pl-PL"/>
        </w:rPr>
      </w:pPr>
    </w:p>
    <w:p w14:paraId="68A3255A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[ ] podmiot zamierza posługiwać się certyfikatem w zakresie dotyczącym niniejszego postępowania;</w:t>
      </w:r>
    </w:p>
    <w:p w14:paraId="55DCE834" w14:textId="77777777" w:rsidR="005C684D" w:rsidRPr="00B303D4" w:rsidRDefault="00000000">
      <w:pPr>
        <w:spacing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[ ] podmiot nie zamierza posługiwać się certyfikatem.</w:t>
      </w:r>
    </w:p>
    <w:p w14:paraId="16C4EC0F" w14:textId="69B0C1D5" w:rsidR="005C684D" w:rsidRPr="00B303D4" w:rsidRDefault="00000000">
      <w:pPr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Zakres certyfikatu: .......................................................................................................................</w:t>
      </w:r>
      <w:r w:rsidRPr="00B303D4">
        <w:rPr>
          <w:rFonts w:ascii="Verdana" w:hAnsi="Verdana"/>
          <w:sz w:val="18"/>
          <w:szCs w:val="20"/>
          <w:lang w:val="pl-PL"/>
        </w:rPr>
        <w:br/>
        <w:t xml:space="preserve">Numer / oznaczenie: ........................................................................... </w:t>
      </w:r>
      <w:r w:rsidR="00B303D4">
        <w:rPr>
          <w:rFonts w:ascii="Verdana" w:hAnsi="Verdana"/>
          <w:sz w:val="18"/>
          <w:szCs w:val="20"/>
          <w:lang w:val="pl-PL"/>
        </w:rPr>
        <w:br/>
      </w:r>
      <w:r w:rsidRPr="00B303D4">
        <w:rPr>
          <w:rFonts w:ascii="Verdana" w:hAnsi="Verdana"/>
          <w:sz w:val="18"/>
          <w:szCs w:val="20"/>
          <w:lang w:val="pl-PL"/>
        </w:rPr>
        <w:t>Podmiot certyfikujący: .....................................................</w:t>
      </w:r>
      <w:r w:rsidRPr="00B303D4">
        <w:rPr>
          <w:rFonts w:ascii="Verdana" w:hAnsi="Verdana"/>
          <w:sz w:val="18"/>
          <w:szCs w:val="20"/>
          <w:lang w:val="pl-PL"/>
        </w:rPr>
        <w:br/>
        <w:t>Okres ważności: ..........................................................................</w:t>
      </w:r>
    </w:p>
    <w:p w14:paraId="1BA0B4C6" w14:textId="77777777" w:rsidR="005C684D" w:rsidRDefault="00000000">
      <w:pPr>
        <w:spacing w:after="10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Oświadczam, że wskazany certyfikat jest ważny i nie został zawieszony w zakresie, w jakim podmiot zamierza się na niego powoływać, oraz zobowiązuję się niezwłocznie poinformować o zmianie jego statusu.</w:t>
      </w:r>
    </w:p>
    <w:p w14:paraId="1B84915E" w14:textId="77777777" w:rsidR="00B303D4" w:rsidRDefault="00B303D4">
      <w:pPr>
        <w:spacing w:after="100"/>
        <w:rPr>
          <w:rFonts w:ascii="Verdana" w:hAnsi="Verdana"/>
          <w:sz w:val="18"/>
          <w:szCs w:val="20"/>
          <w:lang w:val="pl-PL"/>
        </w:rPr>
      </w:pPr>
    </w:p>
    <w:p w14:paraId="19E3A6C1" w14:textId="77777777" w:rsidR="00B303D4" w:rsidRPr="00B303D4" w:rsidRDefault="00B303D4">
      <w:pPr>
        <w:spacing w:after="100"/>
        <w:rPr>
          <w:rFonts w:ascii="Verdana" w:hAnsi="Verdana"/>
          <w:sz w:val="18"/>
          <w:szCs w:val="20"/>
          <w:lang w:val="pl-PL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31"/>
        <w:gridCol w:w="8334"/>
      </w:tblGrid>
      <w:tr w:rsidR="005C684D" w:rsidRPr="00B303D4" w14:paraId="33913E1F" w14:textId="77777777">
        <w:trPr>
          <w:jc w:val="center"/>
        </w:trPr>
        <w:tc>
          <w:tcPr>
            <w:tcW w:w="1531" w:type="dxa"/>
            <w:shd w:val="clear" w:color="auto" w:fill="F8E5A2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F43C1AE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lastRenderedPageBreak/>
              <w:t>8.</w:t>
            </w:r>
          </w:p>
        </w:tc>
        <w:tc>
          <w:tcPr>
            <w:tcW w:w="8334" w:type="dxa"/>
            <w:shd w:val="clear" w:color="auto" w:fill="FFF2C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56A216D" w14:textId="77777777" w:rsidR="005C684D" w:rsidRPr="00B303D4" w:rsidRDefault="00000000">
            <w:pPr>
              <w:spacing w:after="0"/>
              <w:rPr>
                <w:rFonts w:ascii="Verdana" w:hAnsi="Verdana"/>
                <w:sz w:val="18"/>
                <w:szCs w:val="20"/>
                <w:lang w:val="pl-PL"/>
              </w:rPr>
            </w:pPr>
            <w:r w:rsidRPr="00B303D4">
              <w:rPr>
                <w:rFonts w:ascii="Verdana" w:hAnsi="Verdana"/>
                <w:b/>
                <w:sz w:val="18"/>
                <w:szCs w:val="20"/>
                <w:lang w:val="pl-PL"/>
              </w:rPr>
              <w:t>OŚWIADCZENIE KOŃCOWE</w:t>
            </w:r>
          </w:p>
        </w:tc>
      </w:tr>
    </w:tbl>
    <w:p w14:paraId="6608F7D6" w14:textId="77777777" w:rsidR="005C684D" w:rsidRPr="00B303D4" w:rsidRDefault="005C684D">
      <w:pPr>
        <w:spacing w:after="0"/>
        <w:rPr>
          <w:rFonts w:ascii="Verdana" w:hAnsi="Verdana"/>
          <w:sz w:val="18"/>
          <w:szCs w:val="20"/>
          <w:lang w:val="pl-PL"/>
        </w:rPr>
      </w:pPr>
    </w:p>
    <w:p w14:paraId="0118BF03" w14:textId="77777777" w:rsidR="005C684D" w:rsidRPr="00B303D4" w:rsidRDefault="00000000">
      <w:pPr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sz w:val="18"/>
          <w:szCs w:val="20"/>
          <w:lang w:val="pl-PL"/>
        </w:rPr>
        <w:t>Oświadczam, że wszystkie informacje podane w niniejszym dokumencie są aktualne i zgodne z prawdą, a udostępnione zasoby będą rzeczywiście dostępne Wykonawcy w zakresie i okresie niezbędnym do należytego wykonania zamówienia.</w:t>
      </w:r>
    </w:p>
    <w:p w14:paraId="2D6489A4" w14:textId="77777777" w:rsidR="005C684D" w:rsidRPr="00B303D4" w:rsidRDefault="005C684D">
      <w:pPr>
        <w:rPr>
          <w:rFonts w:ascii="Verdana" w:hAnsi="Verdana"/>
          <w:sz w:val="18"/>
          <w:szCs w:val="20"/>
          <w:lang w:val="pl-PL"/>
        </w:rPr>
      </w:pPr>
    </w:p>
    <w:p w14:paraId="05013139" w14:textId="77777777" w:rsidR="005C684D" w:rsidRPr="00B303D4" w:rsidRDefault="00000000">
      <w:pPr>
        <w:spacing w:before="80" w:after="40"/>
        <w:rPr>
          <w:rFonts w:ascii="Verdana" w:hAnsi="Verdana"/>
          <w:sz w:val="18"/>
          <w:szCs w:val="20"/>
          <w:lang w:val="pl-PL"/>
        </w:rPr>
      </w:pPr>
      <w:r w:rsidRPr="00B303D4">
        <w:rPr>
          <w:rFonts w:ascii="Verdana" w:hAnsi="Verdana"/>
          <w:i/>
          <w:sz w:val="16"/>
          <w:szCs w:val="20"/>
          <w:lang w:val="pl-PL"/>
        </w:rPr>
        <w:t>Dokument należy podpisać zgodnie z wymaganiami SWZ i przepisami dotyczącymi elektronicznego składania dokumentów w postępowaniu o udzielenie zamówienia publicznego.</w:t>
      </w:r>
    </w:p>
    <w:sectPr w:rsidR="005C684D" w:rsidRPr="00B303D4" w:rsidSect="00034616">
      <w:headerReference w:type="default" r:id="rId8"/>
      <w:footerReference w:type="default" r:id="rId9"/>
      <w:pgSz w:w="11906" w:h="16838"/>
      <w:pgMar w:top="1587" w:right="964" w:bottom="1020" w:left="964" w:header="255" w:footer="3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FE9F0" w14:textId="77777777" w:rsidR="00E05CD9" w:rsidRDefault="00E05CD9">
      <w:pPr>
        <w:spacing w:after="0" w:line="240" w:lineRule="auto"/>
      </w:pPr>
      <w:r>
        <w:separator/>
      </w:r>
    </w:p>
  </w:endnote>
  <w:endnote w:type="continuationSeparator" w:id="0">
    <w:p w14:paraId="60992818" w14:textId="77777777" w:rsidR="00E05CD9" w:rsidRDefault="00E05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7507C" w14:textId="77777777" w:rsidR="005C684D" w:rsidRDefault="00000000">
    <w:pPr>
      <w:pStyle w:val="Stopka"/>
      <w:jc w:val="right"/>
    </w:pPr>
    <w:r>
      <w:rPr>
        <w:sz w:val="16"/>
      </w:rPr>
      <w:t xml:space="preserve">Strona </w:t>
    </w:r>
    <w:r>
      <w:fldChar w:fldCharType="begin"/>
    </w:r>
    <w:r>
      <w:instrText>PAGE</w:instrText>
    </w:r>
    <w:r w:rsidR="00B303D4">
      <w:fldChar w:fldCharType="separate"/>
    </w:r>
    <w:r w:rsidR="00B303D4">
      <w:rPr>
        <w:noProof/>
      </w:rPr>
      <w:t>1</w:t>
    </w:r>
    <w:r>
      <w:fldChar w:fldCharType="end"/>
    </w:r>
    <w:r>
      <w:rPr>
        <w:sz w:val="16"/>
      </w:rPr>
      <w:t xml:space="preserve"> z </w:t>
    </w:r>
    <w:r>
      <w:fldChar w:fldCharType="begin"/>
    </w:r>
    <w:r>
      <w:instrText>NUMPAGES</w:instrText>
    </w:r>
    <w:r w:rsidR="00B303D4">
      <w:fldChar w:fldCharType="separate"/>
    </w:r>
    <w:r w:rsidR="00B303D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7D2EB" w14:textId="77777777" w:rsidR="00E05CD9" w:rsidRDefault="00E05CD9">
      <w:pPr>
        <w:spacing w:after="0" w:line="240" w:lineRule="auto"/>
      </w:pPr>
      <w:r>
        <w:separator/>
      </w:r>
    </w:p>
  </w:footnote>
  <w:footnote w:type="continuationSeparator" w:id="0">
    <w:p w14:paraId="3F381448" w14:textId="77777777" w:rsidR="00E05CD9" w:rsidRDefault="00E05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474AF" w14:textId="77777777" w:rsidR="005C684D" w:rsidRPr="00B303D4" w:rsidRDefault="00000000">
    <w:pPr>
      <w:pStyle w:val="Nagwek"/>
      <w:spacing w:after="40"/>
      <w:jc w:val="center"/>
      <w:rPr>
        <w:lang w:val="pl-PL"/>
      </w:rPr>
    </w:pPr>
    <w:r w:rsidRPr="00B303D4">
      <w:rPr>
        <w:lang w:val="pl-PL"/>
      </w:rPr>
      <w:drawing>
        <wp:inline distT="0" distB="0" distL="0" distR="0" wp14:anchorId="5C8825E8" wp14:editId="6E231E2E">
          <wp:extent cx="3311999" cy="68709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11999" cy="6870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4932"/>
      <w:gridCol w:w="4932"/>
    </w:tblGrid>
    <w:tr w:rsidR="005C684D" w:rsidRPr="00B303D4" w14:paraId="1C336767" w14:textId="77777777">
      <w:trPr>
        <w:jc w:val="center"/>
      </w:trPr>
      <w:tc>
        <w:tcPr>
          <w:tcW w:w="4932" w:type="dxa"/>
          <w:tcMar>
            <w:top w:w="80" w:type="dxa"/>
            <w:left w:w="90" w:type="dxa"/>
            <w:bottom w:w="80" w:type="dxa"/>
            <w:right w:w="90" w:type="dxa"/>
          </w:tcMar>
          <w:vAlign w:val="center"/>
        </w:tcPr>
        <w:p w14:paraId="059CFDA6" w14:textId="77777777" w:rsidR="005C684D" w:rsidRPr="00B303D4" w:rsidRDefault="00000000">
          <w:pPr>
            <w:spacing w:after="0"/>
            <w:rPr>
              <w:lang w:val="pl-PL"/>
            </w:rPr>
          </w:pPr>
          <w:r w:rsidRPr="00B303D4">
            <w:rPr>
              <w:b/>
              <w:sz w:val="17"/>
              <w:lang w:val="pl-PL"/>
            </w:rPr>
            <w:t>Postępowanie nr 14/2026</w:t>
          </w:r>
        </w:p>
      </w:tc>
      <w:tc>
        <w:tcPr>
          <w:tcW w:w="4932" w:type="dxa"/>
          <w:tcMar>
            <w:top w:w="80" w:type="dxa"/>
            <w:left w:w="90" w:type="dxa"/>
            <w:bottom w:w="80" w:type="dxa"/>
            <w:right w:w="90" w:type="dxa"/>
          </w:tcMar>
          <w:vAlign w:val="center"/>
        </w:tcPr>
        <w:p w14:paraId="72BB72E3" w14:textId="77777777" w:rsidR="005C684D" w:rsidRPr="00B303D4" w:rsidRDefault="00000000">
          <w:pPr>
            <w:spacing w:after="0"/>
            <w:jc w:val="right"/>
            <w:rPr>
              <w:lang w:val="pl-PL"/>
            </w:rPr>
          </w:pPr>
          <w:r w:rsidRPr="00B303D4">
            <w:rPr>
              <w:b/>
              <w:sz w:val="17"/>
              <w:lang w:val="pl-PL"/>
            </w:rPr>
            <w:t>Załącznik nr 4 do SWZ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57323521">
    <w:abstractNumId w:val="8"/>
  </w:num>
  <w:num w:numId="2" w16cid:durableId="1586914005">
    <w:abstractNumId w:val="6"/>
  </w:num>
  <w:num w:numId="3" w16cid:durableId="401373121">
    <w:abstractNumId w:val="5"/>
  </w:num>
  <w:num w:numId="4" w16cid:durableId="1436709375">
    <w:abstractNumId w:val="4"/>
  </w:num>
  <w:num w:numId="5" w16cid:durableId="1153177254">
    <w:abstractNumId w:val="7"/>
  </w:num>
  <w:num w:numId="6" w16cid:durableId="957486678">
    <w:abstractNumId w:val="3"/>
  </w:num>
  <w:num w:numId="7" w16cid:durableId="2041201569">
    <w:abstractNumId w:val="2"/>
  </w:num>
  <w:num w:numId="8" w16cid:durableId="508106914">
    <w:abstractNumId w:val="1"/>
  </w:num>
  <w:num w:numId="9" w16cid:durableId="1038511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C684D"/>
    <w:rsid w:val="00AA1D8D"/>
    <w:rsid w:val="00B303D4"/>
    <w:rsid w:val="00B47730"/>
    <w:rsid w:val="00CB0664"/>
    <w:rsid w:val="00D4248E"/>
    <w:rsid w:val="00E05CD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EF7350"/>
  <w14:defaultImageDpi w14:val="300"/>
  <w15:docId w15:val="{60A7F2C0-AFC6-4293-AE4B-BC2231808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52" w:lineRule="auto"/>
    </w:pPr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808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Zbigniew ZC. Chromik</cp:lastModifiedBy>
  <cp:revision>2</cp:revision>
  <dcterms:created xsi:type="dcterms:W3CDTF">2026-08-12T11:10:00Z</dcterms:created>
  <dcterms:modified xsi:type="dcterms:W3CDTF">2026-08-12T11:10:00Z</dcterms:modified>
  <cp:category/>
</cp:coreProperties>
</file>